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683A1" w14:textId="77777777" w:rsidR="00152ED0" w:rsidRDefault="00C07888" w:rsidP="00152ED0">
      <w:pPr>
        <w:tabs>
          <w:tab w:val="left" w:pos="4545"/>
        </w:tabs>
        <w:jc w:val="right"/>
        <w:rPr>
          <w:b/>
          <w:sz w:val="32"/>
        </w:rPr>
      </w:pPr>
      <w:r>
        <w:rPr>
          <w:b/>
          <w:sz w:val="32"/>
        </w:rPr>
        <w:tab/>
      </w:r>
      <w:r>
        <w:rPr>
          <w:noProof/>
        </w:rPr>
        <w:drawing>
          <wp:inline distT="0" distB="0" distL="0" distR="0" wp14:anchorId="4AFE1F70" wp14:editId="1208DE09">
            <wp:extent cx="838200" cy="1150646"/>
            <wp:effectExtent l="0" t="0" r="0" b="0"/>
            <wp:docPr id="7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C1FD8046-0BC2-4D18-8245-93CAF07E613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939" cy="1161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A47F2" w14:textId="25CF6A87" w:rsidR="00E0714C" w:rsidRPr="00152ED0" w:rsidRDefault="0041263D" w:rsidP="00152ED0">
      <w:pPr>
        <w:tabs>
          <w:tab w:val="left" w:pos="4545"/>
        </w:tabs>
        <w:jc w:val="center"/>
        <w:rPr>
          <w:b/>
          <w:sz w:val="32"/>
        </w:rPr>
      </w:pPr>
      <w:r>
        <w:rPr>
          <w:b/>
          <w:sz w:val="32"/>
        </w:rPr>
        <w:t>Incident Report Form</w:t>
      </w:r>
    </w:p>
    <w:p w14:paraId="2F36C204" w14:textId="77777777" w:rsidR="00E0714C" w:rsidRDefault="0041263D">
      <w:pPr>
        <w:jc w:val="center"/>
      </w:pPr>
      <w:r>
        <w:rPr>
          <w:i/>
          <w:sz w:val="20"/>
        </w:rPr>
        <w:t>Please complete this form as soon as possible after the incident and, where possible, no later than the end of the same day.</w:t>
      </w:r>
    </w:p>
    <w:p w14:paraId="62BDE8A5" w14:textId="77777777" w:rsidR="00E0714C" w:rsidRDefault="0041263D">
      <w:r>
        <w:rPr>
          <w:b/>
          <w:sz w:val="24"/>
        </w:rPr>
        <w:t>Section 1: Incident Details</w:t>
      </w:r>
    </w:p>
    <w:p w14:paraId="2A92EFF0" w14:textId="77777777" w:rsidR="00E0714C" w:rsidRDefault="0041263D">
      <w:r>
        <w:rPr>
          <w:b/>
        </w:rPr>
        <w:t>Date of incident:</w:t>
      </w:r>
      <w:r>
        <w:t xml:space="preserve"> __________________________________________________</w:t>
      </w:r>
    </w:p>
    <w:p w14:paraId="620B968A" w14:textId="77777777" w:rsidR="00E0714C" w:rsidRDefault="0041263D">
      <w:r>
        <w:rPr>
          <w:b/>
        </w:rPr>
        <w:t>Time of incident:</w:t>
      </w:r>
      <w:r>
        <w:t xml:space="preserve"> __________________________________________________</w:t>
      </w:r>
    </w:p>
    <w:p w14:paraId="719B097E" w14:textId="77777777" w:rsidR="00E0714C" w:rsidRDefault="0041263D">
      <w:r>
        <w:rPr>
          <w:b/>
        </w:rPr>
        <w:t>Exact location of incident:</w:t>
      </w:r>
      <w:r>
        <w:t xml:space="preserve"> __________________________________________________</w:t>
      </w:r>
    </w:p>
    <w:p w14:paraId="63C80D0C" w14:textId="77777777" w:rsidR="00E0714C" w:rsidRDefault="0041263D">
      <w:r>
        <w:rPr>
          <w:b/>
        </w:rPr>
        <w:t>Incident type (tick as appropriate):</w:t>
      </w:r>
    </w:p>
    <w:p w14:paraId="0CA98351" w14:textId="77777777" w:rsidR="00E0714C" w:rsidRDefault="0041263D">
      <w:r>
        <w:t>☐ Injury    ☐ Near miss    ☐ Violence / aggression</w:t>
      </w:r>
    </w:p>
    <w:p w14:paraId="5E1F7ADD" w14:textId="77777777" w:rsidR="00E0714C" w:rsidRDefault="0041263D">
      <w:r>
        <w:t xml:space="preserve">☐ Safeguarding    ☐ Property / </w:t>
      </w:r>
      <w:proofErr w:type="gramStart"/>
      <w:r>
        <w:t>environmental    ☐</w:t>
      </w:r>
      <w:proofErr w:type="gramEnd"/>
      <w:r>
        <w:t xml:space="preserve"> </w:t>
      </w:r>
      <w:proofErr w:type="gramStart"/>
      <w:r>
        <w:t>Other: _</w:t>
      </w:r>
      <w:proofErr w:type="gramEnd"/>
      <w:r>
        <w:t>_______________________</w:t>
      </w:r>
    </w:p>
    <w:p w14:paraId="78B95237" w14:textId="77777777" w:rsidR="00E0714C" w:rsidRDefault="0041263D">
      <w:r>
        <w:rPr>
          <w:b/>
          <w:sz w:val="24"/>
        </w:rPr>
        <w:t>Section 2: Person(s) Involved</w:t>
      </w:r>
    </w:p>
    <w:p w14:paraId="7893F154" w14:textId="77777777" w:rsidR="00E0714C" w:rsidRDefault="0041263D">
      <w:r>
        <w:rPr>
          <w:b/>
        </w:rPr>
        <w:t>Name of person involved:</w:t>
      </w:r>
      <w:r>
        <w:t xml:space="preserve"> __________________________________________________</w:t>
      </w:r>
    </w:p>
    <w:p w14:paraId="5E9E0C57" w14:textId="77777777" w:rsidR="00E0714C" w:rsidRDefault="0041263D">
      <w:r>
        <w:rPr>
          <w:b/>
        </w:rPr>
        <w:t>Role:</w:t>
      </w:r>
    </w:p>
    <w:p w14:paraId="704C43F0" w14:textId="77777777" w:rsidR="00E0714C" w:rsidRDefault="0041263D">
      <w:r>
        <w:t>☐ Staff    ☐ Service user    ☐ Visitor</w:t>
      </w:r>
    </w:p>
    <w:p w14:paraId="38D74254" w14:textId="77777777" w:rsidR="00E0714C" w:rsidRDefault="0041263D">
      <w:r>
        <w:t>☐ Contractor    ☐ Other: ________________________</w:t>
      </w:r>
    </w:p>
    <w:p w14:paraId="351858F9" w14:textId="77777777" w:rsidR="00E0714C" w:rsidRDefault="0041263D">
      <w:r>
        <w:rPr>
          <w:b/>
        </w:rPr>
        <w:t>Additional person(s) involved (if applicable):</w:t>
      </w:r>
    </w:p>
    <w:p w14:paraId="021A14BD" w14:textId="2E629C02" w:rsidR="00E0714C" w:rsidRDefault="0041263D">
      <w:r>
        <w:t>____________________________________________________________________________________________</w:t>
      </w:r>
    </w:p>
    <w:p w14:paraId="3D9A46B1" w14:textId="249D795A" w:rsidR="00E0714C" w:rsidRDefault="0041263D">
      <w:r>
        <w:t>____________________________________________________________________________________________</w:t>
      </w:r>
    </w:p>
    <w:p w14:paraId="6296B856" w14:textId="77777777" w:rsidR="00E0714C" w:rsidRDefault="0041263D">
      <w:r>
        <w:rPr>
          <w:b/>
          <w:sz w:val="24"/>
        </w:rPr>
        <w:t>Section 3: Description of Incident</w:t>
      </w:r>
    </w:p>
    <w:p w14:paraId="4B2AA963" w14:textId="77777777" w:rsidR="00E0714C" w:rsidRDefault="0041263D">
      <w:r>
        <w:rPr>
          <w:b/>
        </w:rPr>
        <w:t>Please provide a factual description of what happened:</w:t>
      </w:r>
    </w:p>
    <w:p w14:paraId="3EB11541" w14:textId="090B3F65" w:rsidR="00E0714C" w:rsidRDefault="0041263D">
      <w:r>
        <w:t>____________________________________________________________________________________________</w:t>
      </w:r>
    </w:p>
    <w:p w14:paraId="2A8933BC" w14:textId="7EF3B46F" w:rsidR="00E0714C" w:rsidRDefault="0041263D">
      <w:r>
        <w:t>____________________________________________________________________________________________</w:t>
      </w:r>
    </w:p>
    <w:p w14:paraId="6C9273F5" w14:textId="59E46FAA" w:rsidR="00E0714C" w:rsidRDefault="0041263D">
      <w:r>
        <w:t>____________________________________________________________________________________________</w:t>
      </w:r>
    </w:p>
    <w:p w14:paraId="497774D7" w14:textId="57F1AAAC" w:rsidR="00E0714C" w:rsidRDefault="0041263D">
      <w:r>
        <w:lastRenderedPageBreak/>
        <w:t>____________________________________________________________________________________________</w:t>
      </w:r>
    </w:p>
    <w:p w14:paraId="06CA393F" w14:textId="43B7575C" w:rsidR="00E0714C" w:rsidRDefault="0041263D">
      <w:r>
        <w:t>____________________________________________________________________________________________</w:t>
      </w:r>
    </w:p>
    <w:p w14:paraId="1702D0E6" w14:textId="77777777" w:rsidR="00E0714C" w:rsidRDefault="0041263D">
      <w:r>
        <w:rPr>
          <w:b/>
          <w:sz w:val="24"/>
        </w:rPr>
        <w:t>Section 4: Injury / Ill Health / Treatment</w:t>
      </w:r>
    </w:p>
    <w:p w14:paraId="6214C512" w14:textId="77777777" w:rsidR="00E0714C" w:rsidRDefault="0041263D">
      <w:r>
        <w:t>Was anyone injured or affected?  ☐ Yes   ☐ No</w:t>
      </w:r>
    </w:p>
    <w:p w14:paraId="51D9223F" w14:textId="77777777" w:rsidR="00E0714C" w:rsidRDefault="0041263D">
      <w:r>
        <w:rPr>
          <w:b/>
        </w:rPr>
        <w:t>If yes, give details:</w:t>
      </w:r>
    </w:p>
    <w:p w14:paraId="1203BB82" w14:textId="1B4D49BE" w:rsidR="00E0714C" w:rsidRDefault="0041263D">
      <w:r>
        <w:t>____________________________________________________________________________________________</w:t>
      </w:r>
    </w:p>
    <w:p w14:paraId="343D1DEE" w14:textId="5C64BF51" w:rsidR="00E0714C" w:rsidRDefault="0041263D">
      <w:r>
        <w:t>____________________________________________________________________________________________</w:t>
      </w:r>
    </w:p>
    <w:p w14:paraId="27B1F3AD" w14:textId="77777777" w:rsidR="00E0714C" w:rsidRDefault="0041263D">
      <w:r>
        <w:t>First aid provided?  ☐ Yes   ☐ No</w:t>
      </w:r>
    </w:p>
    <w:p w14:paraId="70DE00DF" w14:textId="77777777" w:rsidR="00E0714C" w:rsidRDefault="0041263D">
      <w:r>
        <w:rPr>
          <w:b/>
        </w:rPr>
        <w:t>If yes, please specify:</w:t>
      </w:r>
    </w:p>
    <w:p w14:paraId="0FD460BA" w14:textId="1559C95D" w:rsidR="00E0714C" w:rsidRDefault="0041263D">
      <w:r>
        <w:t>____________________________________________________________________________________________</w:t>
      </w:r>
    </w:p>
    <w:p w14:paraId="618F80D5" w14:textId="77777777" w:rsidR="00E0714C" w:rsidRDefault="0041263D">
      <w:r>
        <w:t>Medical treatment required?  ☐ Yes   ☐ No</w:t>
      </w:r>
    </w:p>
    <w:p w14:paraId="594E4D3C" w14:textId="77777777" w:rsidR="00E0714C" w:rsidRDefault="0041263D">
      <w:r>
        <w:rPr>
          <w:b/>
        </w:rPr>
        <w:t>If yes, please specify:</w:t>
      </w:r>
    </w:p>
    <w:p w14:paraId="2BF5D92E" w14:textId="46C839E7" w:rsidR="00E0714C" w:rsidRDefault="0041263D">
      <w:r>
        <w:t>____________________________________________________________________________________________</w:t>
      </w:r>
    </w:p>
    <w:p w14:paraId="11998026" w14:textId="77777777" w:rsidR="00E0714C" w:rsidRDefault="0041263D">
      <w:r>
        <w:rPr>
          <w:b/>
          <w:sz w:val="24"/>
        </w:rPr>
        <w:t>Section 5: Immediate Controls / Actions Taken</w:t>
      </w:r>
    </w:p>
    <w:p w14:paraId="48D5DB64" w14:textId="77777777" w:rsidR="00E0714C" w:rsidRDefault="0041263D">
      <w:r>
        <w:rPr>
          <w:b/>
        </w:rPr>
        <w:t>What immediate controls or actions were taken to make the situation safe?</w:t>
      </w:r>
    </w:p>
    <w:p w14:paraId="4F4E5DE6" w14:textId="1E9AE683" w:rsidR="00E0714C" w:rsidRDefault="0041263D">
      <w:r>
        <w:t>____________________________________________________________________________________________</w:t>
      </w:r>
    </w:p>
    <w:p w14:paraId="0C7520D7" w14:textId="7D9697A4" w:rsidR="00E0714C" w:rsidRDefault="0041263D">
      <w:r>
        <w:t>____________________________________________________________________________________________</w:t>
      </w:r>
    </w:p>
    <w:p w14:paraId="04799B3F" w14:textId="2B82BDA1" w:rsidR="00E0714C" w:rsidRDefault="0041263D">
      <w:r>
        <w:t>____________________________________________________________________________________________</w:t>
      </w:r>
    </w:p>
    <w:p w14:paraId="484569C5" w14:textId="77777777" w:rsidR="00E0714C" w:rsidRDefault="0041263D">
      <w:r>
        <w:rPr>
          <w:b/>
          <w:sz w:val="24"/>
        </w:rPr>
        <w:t>Section 6: Witnesses</w:t>
      </w:r>
    </w:p>
    <w:p w14:paraId="29F79903" w14:textId="77777777" w:rsidR="00E0714C" w:rsidRDefault="0041263D">
      <w:r>
        <w:t>Were there any witnesses?  ☐ Yes   ☐ No</w:t>
      </w:r>
    </w:p>
    <w:p w14:paraId="1AB5D7E4" w14:textId="77777777" w:rsidR="00E0714C" w:rsidRDefault="0041263D">
      <w:r>
        <w:rPr>
          <w:b/>
        </w:rPr>
        <w:t>If yes, please provide names/details:</w:t>
      </w:r>
    </w:p>
    <w:p w14:paraId="4D280A76" w14:textId="27A6D283" w:rsidR="00E0714C" w:rsidRDefault="0041263D">
      <w:r>
        <w:t>____________________________________________________________________________________________</w:t>
      </w:r>
    </w:p>
    <w:p w14:paraId="14263965" w14:textId="7B83889F" w:rsidR="00E0714C" w:rsidRDefault="0041263D">
      <w:r>
        <w:t>____________________________________________________________________________________________</w:t>
      </w:r>
    </w:p>
    <w:p w14:paraId="19749A15" w14:textId="77777777" w:rsidR="00E0714C" w:rsidRDefault="0041263D">
      <w:r>
        <w:rPr>
          <w:b/>
          <w:sz w:val="24"/>
        </w:rPr>
        <w:t>Section 7: Photos / Attachments</w:t>
      </w:r>
    </w:p>
    <w:p w14:paraId="2947C88F" w14:textId="77777777" w:rsidR="00E0714C" w:rsidRDefault="0041263D">
      <w:r>
        <w:t>Were any photographs or attachments taken/included?  ☐ Yes   ☐ No</w:t>
      </w:r>
    </w:p>
    <w:p w14:paraId="41E5E0E1" w14:textId="77777777" w:rsidR="00E0714C" w:rsidRDefault="0041263D">
      <w:r>
        <w:rPr>
          <w:b/>
        </w:rPr>
        <w:t>If yes, please list:</w:t>
      </w:r>
    </w:p>
    <w:p w14:paraId="2AF0E3CB" w14:textId="1AB01B94" w:rsidR="00E0714C" w:rsidRDefault="0041263D">
      <w:r>
        <w:t>____________________________________________________________________________________________</w:t>
      </w:r>
    </w:p>
    <w:p w14:paraId="765FA43B" w14:textId="1283D438" w:rsidR="00E0714C" w:rsidRDefault="0041263D">
      <w:r>
        <w:lastRenderedPageBreak/>
        <w:t>____________________________________________________________________________________________</w:t>
      </w:r>
    </w:p>
    <w:p w14:paraId="4E2C6232" w14:textId="77777777" w:rsidR="00E0714C" w:rsidRDefault="0041263D">
      <w:r>
        <w:rPr>
          <w:b/>
          <w:sz w:val="24"/>
        </w:rPr>
        <w:t>Section 8: Manager Review</w:t>
      </w:r>
    </w:p>
    <w:p w14:paraId="17BFEE42" w14:textId="77777777" w:rsidR="00E0714C" w:rsidRDefault="0041263D">
      <w:r>
        <w:rPr>
          <w:b/>
        </w:rPr>
        <w:t>Manager review completed by:</w:t>
      </w:r>
      <w:r>
        <w:t xml:space="preserve"> __________________________________________________</w:t>
      </w:r>
    </w:p>
    <w:p w14:paraId="39242881" w14:textId="77777777" w:rsidR="00E0714C" w:rsidRDefault="0041263D">
      <w:r>
        <w:rPr>
          <w:b/>
        </w:rPr>
        <w:t>Date:</w:t>
      </w:r>
      <w:r>
        <w:t xml:space="preserve"> __________________________________________________</w:t>
      </w:r>
    </w:p>
    <w:p w14:paraId="3B329E20" w14:textId="77777777" w:rsidR="00E0714C" w:rsidRDefault="0041263D">
      <w:r>
        <w:t>Initial risk rating:  ☐ Low   ☐ Medium   ☐ High</w:t>
      </w:r>
    </w:p>
    <w:p w14:paraId="1FE9137C" w14:textId="77777777" w:rsidR="00E0714C" w:rsidRDefault="0041263D">
      <w:r>
        <w:t>Investigation required?  ☐ Yes   ☐ No</w:t>
      </w:r>
    </w:p>
    <w:p w14:paraId="4B9D3810" w14:textId="77777777" w:rsidR="00E0714C" w:rsidRDefault="0041263D">
      <w:r>
        <w:rPr>
          <w:b/>
          <w:sz w:val="24"/>
        </w:rPr>
        <w:t>Section 9: Actions Arising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6"/>
        <w:gridCol w:w="2556"/>
        <w:gridCol w:w="2556"/>
        <w:gridCol w:w="2556"/>
      </w:tblGrid>
      <w:tr w:rsidR="00E0714C" w14:paraId="5D6AE722" w14:textId="77777777">
        <w:tc>
          <w:tcPr>
            <w:tcW w:w="2556" w:type="dxa"/>
            <w:shd w:val="clear" w:color="auto" w:fill="D9EAF7"/>
          </w:tcPr>
          <w:p w14:paraId="697CAA9B" w14:textId="77777777" w:rsidR="00E0714C" w:rsidRDefault="0041263D">
            <w:r>
              <w:rPr>
                <w:b/>
              </w:rPr>
              <w:t>Action required</w:t>
            </w:r>
          </w:p>
        </w:tc>
        <w:tc>
          <w:tcPr>
            <w:tcW w:w="2556" w:type="dxa"/>
            <w:shd w:val="clear" w:color="auto" w:fill="D9EAF7"/>
          </w:tcPr>
          <w:p w14:paraId="6EA9F29E" w14:textId="77777777" w:rsidR="00E0714C" w:rsidRDefault="0041263D">
            <w:r>
              <w:rPr>
                <w:b/>
              </w:rPr>
              <w:t>Owner</w:t>
            </w:r>
          </w:p>
        </w:tc>
        <w:tc>
          <w:tcPr>
            <w:tcW w:w="2556" w:type="dxa"/>
            <w:shd w:val="clear" w:color="auto" w:fill="D9EAF7"/>
          </w:tcPr>
          <w:p w14:paraId="08CD9056" w14:textId="77777777" w:rsidR="00E0714C" w:rsidRDefault="0041263D">
            <w:r>
              <w:rPr>
                <w:b/>
              </w:rPr>
              <w:t>Deadline</w:t>
            </w:r>
          </w:p>
        </w:tc>
        <w:tc>
          <w:tcPr>
            <w:tcW w:w="2556" w:type="dxa"/>
            <w:shd w:val="clear" w:color="auto" w:fill="D9EAF7"/>
          </w:tcPr>
          <w:p w14:paraId="5126ED50" w14:textId="77777777" w:rsidR="00E0714C" w:rsidRDefault="0041263D">
            <w:r>
              <w:rPr>
                <w:b/>
              </w:rPr>
              <w:t>Completed</w:t>
            </w:r>
          </w:p>
        </w:tc>
      </w:tr>
      <w:tr w:rsidR="00E0714C" w14:paraId="00CF1DD0" w14:textId="77777777">
        <w:tc>
          <w:tcPr>
            <w:tcW w:w="2556" w:type="dxa"/>
          </w:tcPr>
          <w:p w14:paraId="6931F1B8" w14:textId="77777777" w:rsidR="00E0714C" w:rsidRDefault="0041263D">
            <w:r>
              <w:br/>
            </w:r>
            <w:r>
              <w:br/>
            </w:r>
          </w:p>
        </w:tc>
        <w:tc>
          <w:tcPr>
            <w:tcW w:w="2556" w:type="dxa"/>
          </w:tcPr>
          <w:p w14:paraId="3C130F0A" w14:textId="77777777" w:rsidR="00E0714C" w:rsidRDefault="0041263D">
            <w:r>
              <w:br/>
            </w:r>
          </w:p>
        </w:tc>
        <w:tc>
          <w:tcPr>
            <w:tcW w:w="2556" w:type="dxa"/>
          </w:tcPr>
          <w:p w14:paraId="4234BB63" w14:textId="77777777" w:rsidR="00E0714C" w:rsidRDefault="0041263D">
            <w:r>
              <w:br/>
            </w:r>
          </w:p>
        </w:tc>
        <w:tc>
          <w:tcPr>
            <w:tcW w:w="2556" w:type="dxa"/>
          </w:tcPr>
          <w:p w14:paraId="7C05AD1D" w14:textId="77777777" w:rsidR="00E0714C" w:rsidRDefault="0041263D">
            <w:r>
              <w:t>☐</w:t>
            </w:r>
          </w:p>
        </w:tc>
      </w:tr>
      <w:tr w:rsidR="00E0714C" w14:paraId="7CC19D72" w14:textId="77777777">
        <w:tc>
          <w:tcPr>
            <w:tcW w:w="2556" w:type="dxa"/>
          </w:tcPr>
          <w:p w14:paraId="24B753CF" w14:textId="77777777" w:rsidR="00E0714C" w:rsidRDefault="0041263D">
            <w:r>
              <w:br/>
            </w:r>
            <w:r>
              <w:br/>
            </w:r>
          </w:p>
        </w:tc>
        <w:tc>
          <w:tcPr>
            <w:tcW w:w="2556" w:type="dxa"/>
          </w:tcPr>
          <w:p w14:paraId="2816FC3A" w14:textId="77777777" w:rsidR="00E0714C" w:rsidRDefault="0041263D">
            <w:r>
              <w:br/>
            </w:r>
          </w:p>
        </w:tc>
        <w:tc>
          <w:tcPr>
            <w:tcW w:w="2556" w:type="dxa"/>
          </w:tcPr>
          <w:p w14:paraId="14D6FBC0" w14:textId="77777777" w:rsidR="00E0714C" w:rsidRDefault="0041263D">
            <w:r>
              <w:br/>
            </w:r>
          </w:p>
        </w:tc>
        <w:tc>
          <w:tcPr>
            <w:tcW w:w="2556" w:type="dxa"/>
          </w:tcPr>
          <w:p w14:paraId="1684B933" w14:textId="77777777" w:rsidR="00E0714C" w:rsidRDefault="0041263D">
            <w:r>
              <w:t>☐</w:t>
            </w:r>
          </w:p>
        </w:tc>
      </w:tr>
      <w:tr w:rsidR="00E0714C" w14:paraId="6D1AC0FE" w14:textId="77777777">
        <w:tc>
          <w:tcPr>
            <w:tcW w:w="2556" w:type="dxa"/>
          </w:tcPr>
          <w:p w14:paraId="2AC224A6" w14:textId="77777777" w:rsidR="00E0714C" w:rsidRDefault="0041263D">
            <w:r>
              <w:br/>
            </w:r>
            <w:r>
              <w:br/>
            </w:r>
          </w:p>
        </w:tc>
        <w:tc>
          <w:tcPr>
            <w:tcW w:w="2556" w:type="dxa"/>
          </w:tcPr>
          <w:p w14:paraId="7504CAB2" w14:textId="77777777" w:rsidR="00E0714C" w:rsidRDefault="0041263D">
            <w:r>
              <w:br/>
            </w:r>
          </w:p>
        </w:tc>
        <w:tc>
          <w:tcPr>
            <w:tcW w:w="2556" w:type="dxa"/>
          </w:tcPr>
          <w:p w14:paraId="53E0F910" w14:textId="77777777" w:rsidR="00E0714C" w:rsidRDefault="0041263D">
            <w:r>
              <w:br/>
            </w:r>
          </w:p>
        </w:tc>
        <w:tc>
          <w:tcPr>
            <w:tcW w:w="2556" w:type="dxa"/>
          </w:tcPr>
          <w:p w14:paraId="78BFB1F3" w14:textId="77777777" w:rsidR="00E0714C" w:rsidRDefault="0041263D">
            <w:r>
              <w:t>☐</w:t>
            </w:r>
          </w:p>
        </w:tc>
      </w:tr>
    </w:tbl>
    <w:p w14:paraId="366ACB15" w14:textId="77777777" w:rsidR="00E0714C" w:rsidRDefault="00E0714C"/>
    <w:p w14:paraId="70CC5D46" w14:textId="77777777" w:rsidR="00C07888" w:rsidRDefault="00C07888">
      <w:pPr>
        <w:rPr>
          <w:b/>
          <w:sz w:val="24"/>
        </w:rPr>
      </w:pPr>
    </w:p>
    <w:p w14:paraId="39FDB361" w14:textId="3B741EBF" w:rsidR="00E0714C" w:rsidRDefault="0041263D">
      <w:r>
        <w:rPr>
          <w:b/>
          <w:sz w:val="24"/>
        </w:rPr>
        <w:t>Section 10: Premises / Landlord Defect Reporting</w:t>
      </w:r>
    </w:p>
    <w:p w14:paraId="54D76668" w14:textId="77777777" w:rsidR="00E0714C" w:rsidRDefault="0041263D">
      <w:r>
        <w:t>Was a landlord/building defect involved?  ☐ Yes   ☐ No</w:t>
      </w:r>
    </w:p>
    <w:p w14:paraId="66807946" w14:textId="77777777" w:rsidR="00E0714C" w:rsidRDefault="0041263D">
      <w:r>
        <w:t>Has a defect report been raised?  ☐ Yes   ☐ No</w:t>
      </w:r>
    </w:p>
    <w:p w14:paraId="69B955EF" w14:textId="77777777" w:rsidR="00E0714C" w:rsidRDefault="0041263D">
      <w:r>
        <w:rPr>
          <w:b/>
        </w:rPr>
        <w:t>Reference number:</w:t>
      </w:r>
      <w:r>
        <w:t xml:space="preserve"> __________________________________________________</w:t>
      </w:r>
    </w:p>
    <w:p w14:paraId="0622940F" w14:textId="77777777" w:rsidR="00E0714C" w:rsidRDefault="0041263D">
      <w:r>
        <w:rPr>
          <w:b/>
        </w:rPr>
        <w:t>Details:</w:t>
      </w:r>
    </w:p>
    <w:p w14:paraId="7796BBF1" w14:textId="21FA8BDE" w:rsidR="00E0714C" w:rsidRDefault="0041263D">
      <w:r>
        <w:t>____________________________________________________________________________________________</w:t>
      </w:r>
    </w:p>
    <w:p w14:paraId="6CB50B1A" w14:textId="1D45F181" w:rsidR="00E0714C" w:rsidRDefault="0041263D">
      <w:r>
        <w:t>____________________________________________________________________________________________</w:t>
      </w:r>
    </w:p>
    <w:p w14:paraId="7877DCB4" w14:textId="77777777" w:rsidR="00E0714C" w:rsidRDefault="0041263D">
      <w:r>
        <w:rPr>
          <w:b/>
          <w:sz w:val="24"/>
        </w:rPr>
        <w:t>Section 11: Additional Notes</w:t>
      </w:r>
    </w:p>
    <w:p w14:paraId="295AD3C3" w14:textId="35121AA3" w:rsidR="00E0714C" w:rsidRDefault="0041263D">
      <w:r>
        <w:t>____________________________________________________________________________________________</w:t>
      </w:r>
    </w:p>
    <w:p w14:paraId="1C7AA8BF" w14:textId="10E96915" w:rsidR="00E0714C" w:rsidRDefault="0041263D">
      <w:r>
        <w:t>____________________________________________________________________________________________</w:t>
      </w:r>
    </w:p>
    <w:p w14:paraId="28A8771D" w14:textId="48CDFF05" w:rsidR="00E0714C" w:rsidRDefault="0041263D">
      <w:r>
        <w:t>____________________________________________________________________________________________</w:t>
      </w:r>
    </w:p>
    <w:sectPr w:rsidR="00E0714C" w:rsidSect="00034616"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9836238">
    <w:abstractNumId w:val="0"/>
  </w:num>
  <w:num w:numId="2" w16cid:durableId="1542207271">
    <w:abstractNumId w:val="6"/>
  </w:num>
  <w:num w:numId="3" w16cid:durableId="1588349030">
    <w:abstractNumId w:val="1"/>
  </w:num>
  <w:num w:numId="4" w16cid:durableId="1611156396">
    <w:abstractNumId w:val="4"/>
  </w:num>
  <w:num w:numId="5" w16cid:durableId="1700543171">
    <w:abstractNumId w:val="5"/>
  </w:num>
  <w:num w:numId="6" w16cid:durableId="565189339">
    <w:abstractNumId w:val="8"/>
  </w:num>
  <w:num w:numId="7" w16cid:durableId="825977318">
    <w:abstractNumId w:val="7"/>
  </w:num>
  <w:num w:numId="8" w16cid:durableId="864514209">
    <w:abstractNumId w:val="3"/>
  </w:num>
  <w:num w:numId="9" w16cid:durableId="886137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181A"/>
    <w:rsid w:val="00034616"/>
    <w:rsid w:val="0006063C"/>
    <w:rsid w:val="000D33FF"/>
    <w:rsid w:val="0015074B"/>
    <w:rsid w:val="00152ED0"/>
    <w:rsid w:val="0029639D"/>
    <w:rsid w:val="002C1149"/>
    <w:rsid w:val="00326F90"/>
    <w:rsid w:val="0041263D"/>
    <w:rsid w:val="00891B03"/>
    <w:rsid w:val="008E6886"/>
    <w:rsid w:val="008F2EC0"/>
    <w:rsid w:val="009E2B00"/>
    <w:rsid w:val="00A10177"/>
    <w:rsid w:val="00AA1D8D"/>
    <w:rsid w:val="00B47730"/>
    <w:rsid w:val="00C07888"/>
    <w:rsid w:val="00C663E5"/>
    <w:rsid w:val="00CB0664"/>
    <w:rsid w:val="00D73B38"/>
    <w:rsid w:val="00E0714C"/>
    <w:rsid w:val="00E74B78"/>
    <w:rsid w:val="00FA581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52923C"/>
  <w14:defaultImageDpi w14:val="300"/>
  <w15:docId w15:val="{21744467-8B38-4E28-B778-E293EF662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entury Gothic" w:eastAsia="Century Gothic" w:hAnsi="Century Gothi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8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1">
    <w:name w:val="Colorful Shading -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2">
    <w:name w:val="Colorful Shading -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3">
    <w:name w:val="Colorful Shading -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Shading-Accent4">
    <w:name w:val="Colorful Shading -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5">
    <w:name w:val="Colorful Shading -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6">
    <w:name w:val="Colorful Shading -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ColorfulList-Accent1">
    <w:name w:val="Colorful List -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ColorfulList-Accent2">
    <w:name w:val="Colorful List -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ColorfulList-Accent3">
    <w:name w:val="Colorful List -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ColorfulList-Accent4">
    <w:name w:val="Colorful List -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ColorfulList-Accent5">
    <w:name w:val="Colorful List -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ColorfulList-Accent6">
    <w:name w:val="Colorful List -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ColorfulGrid-Accent1">
    <w:name w:val="Colorful Grid -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ColorfulGrid-Accent2">
    <w:name w:val="Colorful Grid -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ColorfulGrid-Accent3">
    <w:name w:val="Colorful Grid -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Grid-Accent4">
    <w:name w:val="Colorful Grid -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ColorfulGrid-Accent5">
    <w:name w:val="Colorful Grid -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ColorfulGrid-Accent6">
    <w:name w:val="Colorful Grid -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403B94C987FE45B5E685FF4C1E4FE0" ma:contentTypeVersion="13" ma:contentTypeDescription="Create a new document." ma:contentTypeScope="" ma:versionID="6d16f1e0877dfc78278897fb1e36b5b6">
  <xsd:schema xmlns:xsd="http://www.w3.org/2001/XMLSchema" xmlns:xs="http://www.w3.org/2001/XMLSchema" xmlns:p="http://schemas.microsoft.com/office/2006/metadata/properties" xmlns:ns2="36731771-234e-4cd7-80a5-e3902033ac5f" xmlns:ns3="d51d7f8c-3f7d-400b-a659-5dd3770d852f" targetNamespace="http://schemas.microsoft.com/office/2006/metadata/properties" ma:root="true" ma:fieldsID="193bfc614b1702ea9c752cba3239a200" ns2:_="" ns3:_="">
    <xsd:import namespace="36731771-234e-4cd7-80a5-e3902033ac5f"/>
    <xsd:import namespace="d51d7f8c-3f7d-400b-a659-5dd3770d85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1771-234e-4cd7-80a5-e3902033a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05ecdee-30b4-4502-9b1f-117cb29f47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d7f8c-3f7d-400b-a659-5dd3770d852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5810fc3-ec52-45fc-a4a2-cac9e82e66ea}" ma:internalName="TaxCatchAll" ma:showField="CatchAllData" ma:web="d51d7f8c-3f7d-400b-a659-5dd3770d85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731771-234e-4cd7-80a5-e3902033ac5f">
      <Terms xmlns="http://schemas.microsoft.com/office/infopath/2007/PartnerControls"/>
    </lcf76f155ced4ddcb4097134ff3c332f>
    <TaxCatchAll xmlns="d51d7f8c-3f7d-400b-a659-5dd3770d852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E816789-F95F-483A-BDAC-7BDADB3CE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731771-234e-4cd7-80a5-e3902033ac5f"/>
    <ds:schemaRef ds:uri="d51d7f8c-3f7d-400b-a659-5dd3770d85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2277D1-BAB7-4E84-B59F-099B0C750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5E1A8A-BEA3-4A88-9DEB-76CD3954FC36}">
  <ds:schemaRefs>
    <ds:schemaRef ds:uri="http://schemas.microsoft.com/office/2006/metadata/properties"/>
    <ds:schemaRef ds:uri="http://schemas.microsoft.com/office/infopath/2007/PartnerControls"/>
    <ds:schemaRef ds:uri="36731771-234e-4cd7-80a5-e3902033ac5f"/>
    <ds:schemaRef ds:uri="d51d7f8c-3f7d-400b-a659-5dd3770d852f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Sue Chalk</cp:lastModifiedBy>
  <cp:revision>3</cp:revision>
  <cp:lastPrinted>2026-06-12T04:47:00Z</cp:lastPrinted>
  <dcterms:created xsi:type="dcterms:W3CDTF">2026-07-30T14:46:00Z</dcterms:created>
  <dcterms:modified xsi:type="dcterms:W3CDTF">2026-07-30T14:47:00Z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0x0101007C403B94C987FE45B5E685FF4C1E4FE0</vt:lpwstr>
  </property>
  <property fmtid="{D5CDD505-2E9C-101B-9397-08002B2CF9AE}" pid="3" name="MediaServiceImageTags">
    <vt:lpwstr/>
  </property>
</Properties>
</file>